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136" w:rsidRPr="00BC5F3D" w:rsidRDefault="00502814" w:rsidP="00FE3136">
      <w:pPr>
        <w:keepNext/>
        <w:spacing w:line="360" w:lineRule="auto"/>
        <w:ind w:firstLine="720"/>
        <w:jc w:val="right"/>
        <w:outlineLvl w:val="1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KEW.PS-35</w:t>
      </w:r>
    </w:p>
    <w:p w:rsidR="00FE3136" w:rsidRPr="00BC5F3D" w:rsidRDefault="00FE3136" w:rsidP="00FE3136">
      <w:pPr>
        <w:rPr>
          <w:rFonts w:ascii="Arial" w:hAnsi="Arial" w:cs="Arial"/>
          <w:b/>
          <w:bCs/>
        </w:rPr>
      </w:pPr>
    </w:p>
    <w:p w:rsidR="00FE3136" w:rsidRPr="00BC5F3D" w:rsidRDefault="00B03D92" w:rsidP="00FE3136">
      <w:pPr>
        <w:keepNext/>
        <w:keepLines/>
        <w:spacing w:before="200" w:line="360" w:lineRule="auto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SIJIL HAPUS KIRA </w:t>
      </w:r>
      <w:r w:rsidR="00502814">
        <w:rPr>
          <w:rFonts w:ascii="Arial" w:hAnsi="Arial" w:cs="Arial"/>
          <w:b/>
          <w:bCs/>
        </w:rPr>
        <w:t>STOK</w:t>
      </w:r>
    </w:p>
    <w:p w:rsidR="00FE3136" w:rsidRPr="00BC5F3D" w:rsidRDefault="00502814" w:rsidP="00FE3136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(diisi oleh Pegawai Stor</w:t>
      </w:r>
      <w:r w:rsidR="00FE3136" w:rsidRPr="00BC5F3D">
        <w:rPr>
          <w:rFonts w:ascii="Arial" w:hAnsi="Arial" w:cs="Arial"/>
        </w:rPr>
        <w:t>)</w:t>
      </w:r>
    </w:p>
    <w:p w:rsidR="00FE3136" w:rsidRPr="00BC5F3D" w:rsidRDefault="00FE3136" w:rsidP="00FE3136">
      <w:pPr>
        <w:spacing w:line="360" w:lineRule="auto"/>
        <w:jc w:val="center"/>
        <w:rPr>
          <w:rFonts w:ascii="Arial" w:hAnsi="Arial" w:cs="Arial"/>
        </w:rPr>
      </w:pPr>
    </w:p>
    <w:p w:rsidR="00FE3136" w:rsidRPr="00BC5F3D" w:rsidRDefault="00F91631" w:rsidP="00FE3136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Merujuk surat kelulusan </w:t>
      </w:r>
      <w:r w:rsidR="00FE3136" w:rsidRPr="00BC5F3D">
        <w:rPr>
          <w:rFonts w:ascii="Arial" w:hAnsi="Arial" w:cs="Arial"/>
        </w:rPr>
        <w:t>Bil ……………………………</w:t>
      </w:r>
      <w:r>
        <w:rPr>
          <w:rFonts w:ascii="Arial" w:hAnsi="Arial" w:cs="Arial"/>
        </w:rPr>
        <w:t xml:space="preserve">…… bertarikh ………………. </w:t>
      </w:r>
      <w:r w:rsidR="00502814">
        <w:rPr>
          <w:rFonts w:ascii="Arial" w:hAnsi="Arial" w:cs="Arial"/>
        </w:rPr>
        <w:t xml:space="preserve">Stok </w:t>
      </w:r>
      <w:r w:rsidR="00FE3136" w:rsidRPr="00BC5F3D">
        <w:rPr>
          <w:rFonts w:ascii="Arial" w:hAnsi="Arial" w:cs="Arial"/>
        </w:rPr>
        <w:t xml:space="preserve">berikut telah dihapus kira dan Daftar </w:t>
      </w:r>
      <w:r w:rsidR="00502814">
        <w:rPr>
          <w:rFonts w:ascii="Arial" w:hAnsi="Arial" w:cs="Arial"/>
        </w:rPr>
        <w:t>Stok</w:t>
      </w:r>
      <w:r w:rsidR="009C761B" w:rsidRPr="00BC5F3D">
        <w:rPr>
          <w:rFonts w:ascii="Arial" w:hAnsi="Arial" w:cs="Arial"/>
        </w:rPr>
        <w:t xml:space="preserve"> </w:t>
      </w:r>
      <w:r w:rsidR="00FE3136" w:rsidRPr="00BC5F3D">
        <w:rPr>
          <w:rFonts w:ascii="Arial" w:hAnsi="Arial" w:cs="Arial"/>
        </w:rPr>
        <w:t>berkenaan telah dikemas kini.</w:t>
      </w:r>
    </w:p>
    <w:p w:rsidR="00FE3136" w:rsidRPr="00BC5F3D" w:rsidRDefault="00FE3136" w:rsidP="00FE3136">
      <w:pPr>
        <w:spacing w:after="120" w:line="360" w:lineRule="auto"/>
        <w:rPr>
          <w:rFonts w:ascii="Times New Roman" w:hAnsi="Times New Roman"/>
          <w:b/>
          <w:bCs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3685"/>
        <w:gridCol w:w="3230"/>
      </w:tblGrid>
      <w:tr w:rsidR="00FE3136" w:rsidRPr="00BC5F3D" w:rsidTr="00502814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136" w:rsidRPr="00BC5F3D" w:rsidRDefault="00502814" w:rsidP="00502814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No. Kod </w:t>
            </w:r>
            <w:r w:rsidRPr="00BC5F3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136" w:rsidRPr="00BC5F3D" w:rsidRDefault="00502814" w:rsidP="00B03D92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Perihal Stok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136" w:rsidRPr="00BC5F3D" w:rsidRDefault="00502814" w:rsidP="00F91631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Kuantiti</w:t>
            </w:r>
          </w:p>
        </w:tc>
      </w:tr>
      <w:tr w:rsidR="00FE3136" w:rsidRPr="00BC5F3D" w:rsidTr="00502814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136" w:rsidRPr="00BC5F3D" w:rsidRDefault="00FE3136" w:rsidP="00AD471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136" w:rsidRPr="00BC5F3D" w:rsidRDefault="00FE3136" w:rsidP="00AD471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136" w:rsidRPr="00BC5F3D" w:rsidRDefault="00FE3136" w:rsidP="00AD471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3136" w:rsidRPr="00BC5F3D" w:rsidTr="00502814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136" w:rsidRPr="00BC5F3D" w:rsidRDefault="00FE3136" w:rsidP="00AD471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136" w:rsidRPr="00BC5F3D" w:rsidRDefault="00FE3136" w:rsidP="00AD471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136" w:rsidRPr="00BC5F3D" w:rsidRDefault="00FE3136" w:rsidP="00AD471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3136" w:rsidRPr="00BC5F3D" w:rsidTr="00502814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136" w:rsidRPr="00BC5F3D" w:rsidRDefault="00FE3136" w:rsidP="00AD471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136" w:rsidRPr="00BC5F3D" w:rsidRDefault="00FE3136" w:rsidP="00AD471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136" w:rsidRPr="00BC5F3D" w:rsidRDefault="00FE3136" w:rsidP="00AD471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E3136" w:rsidRPr="00BC5F3D" w:rsidTr="00502814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136" w:rsidRPr="00BC5F3D" w:rsidRDefault="00FE3136" w:rsidP="00AD471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136" w:rsidRPr="00BC5F3D" w:rsidRDefault="00FE3136" w:rsidP="00AD471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136" w:rsidRPr="00BC5F3D" w:rsidRDefault="00FE3136" w:rsidP="00AD471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E3136" w:rsidRPr="00BC5F3D" w:rsidRDefault="00FE3136" w:rsidP="00FE3136">
      <w:pPr>
        <w:spacing w:line="360" w:lineRule="auto"/>
        <w:rPr>
          <w:rFonts w:ascii="Arial" w:hAnsi="Arial" w:cs="Arial"/>
        </w:rPr>
      </w:pPr>
    </w:p>
    <w:p w:rsidR="00FE3136" w:rsidRPr="00BC5F3D" w:rsidRDefault="00FE3136" w:rsidP="00FE3136">
      <w:pPr>
        <w:spacing w:line="360" w:lineRule="auto"/>
        <w:rPr>
          <w:rFonts w:ascii="Arial" w:hAnsi="Arial" w:cs="Arial"/>
        </w:rPr>
      </w:pPr>
    </w:p>
    <w:p w:rsidR="00FE3136" w:rsidRPr="00BC5F3D" w:rsidRDefault="00FE3136" w:rsidP="00FE3136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Tandatangan Ketua Jabatan  </w:t>
      </w:r>
      <w:r w:rsidRPr="00BC5F3D">
        <w:rPr>
          <w:rFonts w:ascii="Arial" w:hAnsi="Arial" w:cs="Arial"/>
        </w:rPr>
        <w:tab/>
        <w:t>: ………………………………………………..</w:t>
      </w:r>
    </w:p>
    <w:p w:rsidR="00FE3136" w:rsidRPr="00BC5F3D" w:rsidRDefault="00FE3136" w:rsidP="00FE3136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Nama</w:t>
      </w:r>
      <w:r w:rsidRPr="00BC5F3D">
        <w:rPr>
          <w:rFonts w:ascii="Arial" w:hAnsi="Arial" w:cs="Arial"/>
        </w:rPr>
        <w:tab/>
        <w:t xml:space="preserve">     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 ………………………………………………..</w:t>
      </w:r>
    </w:p>
    <w:p w:rsidR="00FE3136" w:rsidRPr="00BC5F3D" w:rsidRDefault="00FE3136" w:rsidP="00FE3136">
      <w:pPr>
        <w:spacing w:line="360" w:lineRule="auto"/>
        <w:rPr>
          <w:rFonts w:ascii="Arial" w:hAnsi="Arial" w:cs="Arial"/>
          <w:b/>
          <w:bCs/>
        </w:rPr>
      </w:pPr>
      <w:r w:rsidRPr="00BC5F3D">
        <w:rPr>
          <w:rFonts w:ascii="Arial" w:hAnsi="Arial" w:cs="Arial"/>
        </w:rPr>
        <w:t>Jawatan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 ………………………………………………..</w:t>
      </w:r>
    </w:p>
    <w:p w:rsidR="00FE3136" w:rsidRDefault="00FE3136" w:rsidP="00FE3136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Tarikh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 ………………………………………………..</w:t>
      </w:r>
    </w:p>
    <w:p w:rsidR="003D454D" w:rsidRPr="00BC5F3D" w:rsidRDefault="00B03D92" w:rsidP="003D454D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Nama </w:t>
      </w:r>
      <w:r w:rsidR="003D454D" w:rsidRPr="00BC5F3D">
        <w:rPr>
          <w:rFonts w:ascii="Arial" w:hAnsi="Arial" w:cs="Arial"/>
        </w:rPr>
        <w:t>Kementerian/Jabatan</w:t>
      </w:r>
      <w:r>
        <w:rPr>
          <w:rFonts w:ascii="Arial" w:hAnsi="Arial" w:cs="Arial"/>
        </w:rPr>
        <w:t xml:space="preserve">         </w:t>
      </w:r>
      <w:r w:rsidR="003D454D" w:rsidRPr="00BC5F3D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....................................................................</w:t>
      </w:r>
    </w:p>
    <w:p w:rsidR="003D454D" w:rsidRPr="00BC5F3D" w:rsidRDefault="003D454D" w:rsidP="00FE3136">
      <w:pPr>
        <w:spacing w:line="360" w:lineRule="auto"/>
        <w:rPr>
          <w:rFonts w:ascii="Arial" w:hAnsi="Arial" w:cs="Arial"/>
          <w:i/>
          <w:iCs/>
        </w:rPr>
      </w:pPr>
    </w:p>
    <w:sectPr w:rsidR="003D454D" w:rsidRPr="00BC5F3D" w:rsidSect="00140D60">
      <w:headerReference w:type="default" r:id="rId9"/>
      <w:footerReference w:type="default" r:id="rId10"/>
      <w:pgSz w:w="12240" w:h="15840"/>
      <w:pgMar w:top="1440" w:right="1440" w:bottom="1440" w:left="1440" w:header="720" w:footer="4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F0C" w:rsidRDefault="00106F0C">
      <w:r>
        <w:separator/>
      </w:r>
    </w:p>
  </w:endnote>
  <w:endnote w:type="continuationSeparator" w:id="0">
    <w:p w:rsidR="00106F0C" w:rsidRDefault="0010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B92F56" w:rsidRPr="00140D60" w:rsidRDefault="00B92F56" w:rsidP="00B92F56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140D60">
              <w:rPr>
                <w:rFonts w:ascii="Arial" w:hAnsi="Arial" w:cs="Arial"/>
                <w:sz w:val="20"/>
              </w:rPr>
              <w:t xml:space="preserve">M.S. </w:t>
            </w:r>
            <w:r w:rsidR="00BA6EA6">
              <w:rPr>
                <w:rFonts w:ascii="Arial" w:hAnsi="Arial" w:cs="Arial"/>
                <w:sz w:val="20"/>
              </w:rPr>
              <w:t>20</w:t>
            </w:r>
            <w:r w:rsidRPr="00140D60">
              <w:rPr>
                <w:rFonts w:ascii="Arial" w:hAnsi="Arial" w:cs="Arial"/>
                <w:sz w:val="20"/>
              </w:rPr>
              <w:t>/</w:t>
            </w:r>
            <w:r w:rsidR="00BA6EA6">
              <w:rPr>
                <w:rFonts w:ascii="Arial" w:hAnsi="Arial" w:cs="Arial"/>
                <w:sz w:val="20"/>
              </w:rPr>
              <w:t>21</w:t>
            </w:r>
          </w:p>
        </w:sdtContent>
      </w:sdt>
    </w:sdtContent>
  </w:sdt>
  <w:p w:rsidR="0067613B" w:rsidRDefault="006761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F0C" w:rsidRDefault="00106F0C">
      <w:r>
        <w:separator/>
      </w:r>
    </w:p>
  </w:footnote>
  <w:footnote w:type="continuationSeparator" w:id="0">
    <w:p w:rsidR="00106F0C" w:rsidRDefault="00106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F56" w:rsidRPr="00140D60" w:rsidRDefault="00B92F56" w:rsidP="00B92F56">
    <w:pPr>
      <w:pStyle w:val="Header"/>
      <w:rPr>
        <w:rFonts w:ascii="Arial" w:hAnsi="Arial" w:cs="Arial"/>
        <w:sz w:val="20"/>
      </w:rPr>
    </w:pPr>
    <w:r w:rsidRPr="00140D60">
      <w:rPr>
        <w:rFonts w:ascii="Arial" w:hAnsi="Arial" w:cs="Arial"/>
        <w:sz w:val="20"/>
      </w:rPr>
      <w:t>Pekeliling Perbendaharaan Malaysia</w:t>
    </w:r>
    <w:r w:rsidRPr="00140D60">
      <w:rPr>
        <w:rFonts w:ascii="Arial" w:hAnsi="Arial" w:cs="Arial"/>
        <w:sz w:val="20"/>
      </w:rPr>
      <w:ptab w:relativeTo="margin" w:alignment="center" w:leader="none"/>
    </w:r>
    <w:r w:rsidRPr="00140D60">
      <w:rPr>
        <w:rFonts w:ascii="Arial" w:hAnsi="Arial" w:cs="Arial"/>
        <w:sz w:val="20"/>
      </w:rPr>
      <w:ptab w:relativeTo="margin" w:alignment="right" w:leader="none"/>
    </w:r>
    <w:r w:rsidR="00E9276D">
      <w:rPr>
        <w:rFonts w:ascii="Arial" w:hAnsi="Arial" w:cs="Arial"/>
        <w:sz w:val="20"/>
      </w:rPr>
      <w:t>AM 6.10</w:t>
    </w:r>
    <w:r w:rsidRPr="00140D60">
      <w:rPr>
        <w:rFonts w:ascii="Arial" w:hAnsi="Arial" w:cs="Arial"/>
        <w:sz w:val="20"/>
      </w:rPr>
      <w:t xml:space="preserve"> Lampiran D</w:t>
    </w:r>
  </w:p>
  <w:p w:rsidR="00B92F56" w:rsidRDefault="00B92F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359E"/>
    <w:rsid w:val="00004B2B"/>
    <w:rsid w:val="00010E58"/>
    <w:rsid w:val="00015815"/>
    <w:rsid w:val="00023FA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858E3"/>
    <w:rsid w:val="00091438"/>
    <w:rsid w:val="0009480B"/>
    <w:rsid w:val="000A5B8B"/>
    <w:rsid w:val="000A7FA2"/>
    <w:rsid w:val="000B5D5D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06F0C"/>
    <w:rsid w:val="001115E6"/>
    <w:rsid w:val="0011476F"/>
    <w:rsid w:val="001178B6"/>
    <w:rsid w:val="00132659"/>
    <w:rsid w:val="00140D60"/>
    <w:rsid w:val="0015339C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200136"/>
    <w:rsid w:val="002007B2"/>
    <w:rsid w:val="00210C93"/>
    <w:rsid w:val="002157D6"/>
    <w:rsid w:val="00234053"/>
    <w:rsid w:val="002345E1"/>
    <w:rsid w:val="0024398A"/>
    <w:rsid w:val="00245D34"/>
    <w:rsid w:val="00260099"/>
    <w:rsid w:val="00273595"/>
    <w:rsid w:val="00282BEC"/>
    <w:rsid w:val="002862B2"/>
    <w:rsid w:val="00297903"/>
    <w:rsid w:val="00297DD1"/>
    <w:rsid w:val="002A19DD"/>
    <w:rsid w:val="002A25D9"/>
    <w:rsid w:val="002A388E"/>
    <w:rsid w:val="002A62F1"/>
    <w:rsid w:val="002A6CA0"/>
    <w:rsid w:val="002B3F29"/>
    <w:rsid w:val="002B45F9"/>
    <w:rsid w:val="002C0542"/>
    <w:rsid w:val="002C2AF4"/>
    <w:rsid w:val="002C5D66"/>
    <w:rsid w:val="002D1890"/>
    <w:rsid w:val="002D51A8"/>
    <w:rsid w:val="002E5046"/>
    <w:rsid w:val="002F3071"/>
    <w:rsid w:val="002F515B"/>
    <w:rsid w:val="002F64B7"/>
    <w:rsid w:val="00301691"/>
    <w:rsid w:val="00307BAA"/>
    <w:rsid w:val="00316FCC"/>
    <w:rsid w:val="00320D9B"/>
    <w:rsid w:val="00331D89"/>
    <w:rsid w:val="0034031E"/>
    <w:rsid w:val="003437FE"/>
    <w:rsid w:val="00345FC7"/>
    <w:rsid w:val="00346D02"/>
    <w:rsid w:val="0035623A"/>
    <w:rsid w:val="00366BC8"/>
    <w:rsid w:val="00372460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454D"/>
    <w:rsid w:val="003D608D"/>
    <w:rsid w:val="003E07D2"/>
    <w:rsid w:val="003E5204"/>
    <w:rsid w:val="00401332"/>
    <w:rsid w:val="004029D4"/>
    <w:rsid w:val="00422E57"/>
    <w:rsid w:val="00423568"/>
    <w:rsid w:val="00433715"/>
    <w:rsid w:val="00437182"/>
    <w:rsid w:val="00442CE3"/>
    <w:rsid w:val="004444EF"/>
    <w:rsid w:val="00446B23"/>
    <w:rsid w:val="00451890"/>
    <w:rsid w:val="00470477"/>
    <w:rsid w:val="00476774"/>
    <w:rsid w:val="004777ED"/>
    <w:rsid w:val="0048148E"/>
    <w:rsid w:val="004871BF"/>
    <w:rsid w:val="0049659B"/>
    <w:rsid w:val="00496A84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F34EA"/>
    <w:rsid w:val="004F6A75"/>
    <w:rsid w:val="00502814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63581"/>
    <w:rsid w:val="00572BAD"/>
    <w:rsid w:val="0057710C"/>
    <w:rsid w:val="00592BCE"/>
    <w:rsid w:val="00593CF4"/>
    <w:rsid w:val="005B18E7"/>
    <w:rsid w:val="005B5199"/>
    <w:rsid w:val="005C608C"/>
    <w:rsid w:val="005D19B3"/>
    <w:rsid w:val="005D26E2"/>
    <w:rsid w:val="005D31FD"/>
    <w:rsid w:val="005D4C7C"/>
    <w:rsid w:val="005E14A3"/>
    <w:rsid w:val="005E30A9"/>
    <w:rsid w:val="005E3C8B"/>
    <w:rsid w:val="005E439C"/>
    <w:rsid w:val="005F3238"/>
    <w:rsid w:val="006056DD"/>
    <w:rsid w:val="00607C44"/>
    <w:rsid w:val="00614255"/>
    <w:rsid w:val="006161FE"/>
    <w:rsid w:val="00626488"/>
    <w:rsid w:val="00657637"/>
    <w:rsid w:val="0067613B"/>
    <w:rsid w:val="0067785D"/>
    <w:rsid w:val="006817C2"/>
    <w:rsid w:val="00683BF7"/>
    <w:rsid w:val="006A36FF"/>
    <w:rsid w:val="006A443F"/>
    <w:rsid w:val="006B17D9"/>
    <w:rsid w:val="006C32FE"/>
    <w:rsid w:val="006D0741"/>
    <w:rsid w:val="006D4AFE"/>
    <w:rsid w:val="006D5A66"/>
    <w:rsid w:val="006D77B0"/>
    <w:rsid w:val="006E563E"/>
    <w:rsid w:val="006E6A64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5C58"/>
    <w:rsid w:val="007F459E"/>
    <w:rsid w:val="008014B0"/>
    <w:rsid w:val="00805EB8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7E83"/>
    <w:rsid w:val="0089527A"/>
    <w:rsid w:val="008A4BE9"/>
    <w:rsid w:val="008A7AD3"/>
    <w:rsid w:val="008C423B"/>
    <w:rsid w:val="008D7B18"/>
    <w:rsid w:val="008F3177"/>
    <w:rsid w:val="008F52A7"/>
    <w:rsid w:val="008F65E3"/>
    <w:rsid w:val="00903830"/>
    <w:rsid w:val="00912981"/>
    <w:rsid w:val="00913C08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77EC2"/>
    <w:rsid w:val="009804B0"/>
    <w:rsid w:val="009841F8"/>
    <w:rsid w:val="00985E11"/>
    <w:rsid w:val="009A1816"/>
    <w:rsid w:val="009A1CBB"/>
    <w:rsid w:val="009B17F1"/>
    <w:rsid w:val="009B3360"/>
    <w:rsid w:val="009B5C8F"/>
    <w:rsid w:val="009C657D"/>
    <w:rsid w:val="009C761B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D3E7E"/>
    <w:rsid w:val="00AD471A"/>
    <w:rsid w:val="00AE6791"/>
    <w:rsid w:val="00B02A85"/>
    <w:rsid w:val="00B03D92"/>
    <w:rsid w:val="00B0597F"/>
    <w:rsid w:val="00B077DC"/>
    <w:rsid w:val="00B1131B"/>
    <w:rsid w:val="00B118D3"/>
    <w:rsid w:val="00B14625"/>
    <w:rsid w:val="00B1538D"/>
    <w:rsid w:val="00B23B15"/>
    <w:rsid w:val="00B23D26"/>
    <w:rsid w:val="00B302E9"/>
    <w:rsid w:val="00B313E2"/>
    <w:rsid w:val="00B51EF2"/>
    <w:rsid w:val="00B54DC8"/>
    <w:rsid w:val="00B55A4E"/>
    <w:rsid w:val="00B6209E"/>
    <w:rsid w:val="00B6733A"/>
    <w:rsid w:val="00B71F2C"/>
    <w:rsid w:val="00B759E4"/>
    <w:rsid w:val="00B76D9C"/>
    <w:rsid w:val="00B92F56"/>
    <w:rsid w:val="00B93DED"/>
    <w:rsid w:val="00BA3E27"/>
    <w:rsid w:val="00BA5475"/>
    <w:rsid w:val="00BA5886"/>
    <w:rsid w:val="00BA6358"/>
    <w:rsid w:val="00BA6EA6"/>
    <w:rsid w:val="00BB0DF4"/>
    <w:rsid w:val="00BB5A2F"/>
    <w:rsid w:val="00BC5F3D"/>
    <w:rsid w:val="00BE0547"/>
    <w:rsid w:val="00BE0E85"/>
    <w:rsid w:val="00BF0149"/>
    <w:rsid w:val="00BF70E5"/>
    <w:rsid w:val="00C06439"/>
    <w:rsid w:val="00C115A3"/>
    <w:rsid w:val="00C128FE"/>
    <w:rsid w:val="00C36348"/>
    <w:rsid w:val="00C503EC"/>
    <w:rsid w:val="00C62886"/>
    <w:rsid w:val="00C64785"/>
    <w:rsid w:val="00C66FB1"/>
    <w:rsid w:val="00C75047"/>
    <w:rsid w:val="00C8507E"/>
    <w:rsid w:val="00C92FCF"/>
    <w:rsid w:val="00C96764"/>
    <w:rsid w:val="00CA014F"/>
    <w:rsid w:val="00CA7772"/>
    <w:rsid w:val="00CC32DD"/>
    <w:rsid w:val="00CD1610"/>
    <w:rsid w:val="00CD5EAF"/>
    <w:rsid w:val="00CE2B77"/>
    <w:rsid w:val="00CF1CE3"/>
    <w:rsid w:val="00CF36C3"/>
    <w:rsid w:val="00D01B3F"/>
    <w:rsid w:val="00D14001"/>
    <w:rsid w:val="00D16AC2"/>
    <w:rsid w:val="00D22A2F"/>
    <w:rsid w:val="00D37EBD"/>
    <w:rsid w:val="00D42043"/>
    <w:rsid w:val="00D42A3F"/>
    <w:rsid w:val="00D50EF6"/>
    <w:rsid w:val="00D511E4"/>
    <w:rsid w:val="00D52C8F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68FF"/>
    <w:rsid w:val="00DB0E0F"/>
    <w:rsid w:val="00DB3076"/>
    <w:rsid w:val="00DC2B8B"/>
    <w:rsid w:val="00DE0236"/>
    <w:rsid w:val="00DE0276"/>
    <w:rsid w:val="00DE2E98"/>
    <w:rsid w:val="00DE4C62"/>
    <w:rsid w:val="00DE6F10"/>
    <w:rsid w:val="00DF4C20"/>
    <w:rsid w:val="00E06E5F"/>
    <w:rsid w:val="00E119B0"/>
    <w:rsid w:val="00E2098F"/>
    <w:rsid w:val="00E60FAF"/>
    <w:rsid w:val="00E65ACE"/>
    <w:rsid w:val="00E66BEB"/>
    <w:rsid w:val="00E715AD"/>
    <w:rsid w:val="00E75D12"/>
    <w:rsid w:val="00E87689"/>
    <w:rsid w:val="00E9276D"/>
    <w:rsid w:val="00E930E5"/>
    <w:rsid w:val="00E947F8"/>
    <w:rsid w:val="00EA7B83"/>
    <w:rsid w:val="00EB5355"/>
    <w:rsid w:val="00EC34A8"/>
    <w:rsid w:val="00EC530F"/>
    <w:rsid w:val="00ED7B32"/>
    <w:rsid w:val="00EE1486"/>
    <w:rsid w:val="00EE2A3F"/>
    <w:rsid w:val="00EE4172"/>
    <w:rsid w:val="00F160E9"/>
    <w:rsid w:val="00F379CB"/>
    <w:rsid w:val="00F5674A"/>
    <w:rsid w:val="00F706E2"/>
    <w:rsid w:val="00F73500"/>
    <w:rsid w:val="00F90901"/>
    <w:rsid w:val="00F91631"/>
    <w:rsid w:val="00F94FD4"/>
    <w:rsid w:val="00F953BF"/>
    <w:rsid w:val="00F9776E"/>
    <w:rsid w:val="00FA0771"/>
    <w:rsid w:val="00FA38B1"/>
    <w:rsid w:val="00FA5A88"/>
    <w:rsid w:val="00FB1724"/>
    <w:rsid w:val="00FB45A5"/>
    <w:rsid w:val="00FB4F7D"/>
    <w:rsid w:val="00FC373C"/>
    <w:rsid w:val="00FC6CF9"/>
    <w:rsid w:val="00FD0747"/>
    <w:rsid w:val="00FD4B31"/>
    <w:rsid w:val="00FD7426"/>
    <w:rsid w:val="00FE026D"/>
    <w:rsid w:val="00FE0814"/>
    <w:rsid w:val="00FE3136"/>
    <w:rsid w:val="00FE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AB321-B26F-4DE1-A7B6-89AC09A08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13</cp:revision>
  <cp:lastPrinted>2017-09-21T07:40:00Z</cp:lastPrinted>
  <dcterms:created xsi:type="dcterms:W3CDTF">2013-08-02T19:14:00Z</dcterms:created>
  <dcterms:modified xsi:type="dcterms:W3CDTF">2017-09-21T07:40:00Z</dcterms:modified>
</cp:coreProperties>
</file>